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8.OG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7103907" name="228e650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8153224" name="228e6500-011e-11f1-a852-c5c84742ed1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8.OG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30136" name="539d723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339718" name="539d7230-011e-11f1-a852-c5c84742ed1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3813348" name="a26d3a3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9978635" name="a26d3a30-011e-11f1-a852-c5c84742ed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8.OG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3882030" name="3d8e522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920324" name="3d8e5220-011e-11f1-a852-c5c84742ed1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8.OG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5854006" name="7279af2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710372" name="7279af20-011e-11f1-a852-c5c84742ed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1797542" name="ced358c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334302" name="ced358c0-011e-11f1-a852-c5c84742ed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Gerenstrasse 74 8105 Regensdorf</w:t>
          </w:r>
        </w:p>
        <w:p>
          <w:pPr>
            <w:spacing w:before="0" w:after="0"/>
          </w:pPr>
          <w:r>
            <w:t>716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